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B8377">
      <w:pPr>
        <w:pStyle w:val="2"/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Пример документа с текстом и таблицами</w:t>
      </w:r>
    </w:p>
    <w:p w14:paraId="68A7A545">
      <w:pPr>
        <w:pStyle w:val="22"/>
        <w:numPr>
          <w:numId w:val="0"/>
        </w:numPr>
        <w:tabs>
          <w:tab w:val="clear" w:pos="360"/>
        </w:tabs>
        <w:ind w:firstLine="720" w:firstLineChars="0"/>
        <w:jc w:val="both"/>
        <w:rPr>
          <w:rFonts w:hint="default"/>
          <w:lang w:val="ru-RU"/>
        </w:rPr>
      </w:pPr>
      <w:r>
        <w:rPr>
          <w:rFonts w:hint="default"/>
          <w:lang w:val="ru-RU"/>
        </w:rPr>
        <w:t xml:space="preserve">Py-docx - это библиотека Python, которая используется для создания и манипулирования файлами в формате .docx. С помощью py-docx можно программно создавать и редактировать документы Word, вставлять изображения, таблицы, абзацы и многое другое. </w:t>
      </w:r>
    </w:p>
    <w:p w14:paraId="4E14DD67">
      <w:pPr>
        <w:pStyle w:val="22"/>
        <w:numPr>
          <w:numId w:val="0"/>
        </w:numPr>
        <w:tabs>
          <w:tab w:val="clear" w:pos="360"/>
        </w:tabs>
        <w:jc w:val="right"/>
      </w:pPr>
      <w:r>
        <w:rPr>
          <w:rFonts w:hint="default"/>
          <w:lang w:val="ru-RU"/>
        </w:rPr>
        <w:t>Табл</w:t>
      </w:r>
      <w:bookmarkStart w:id="0" w:name="_GoBack"/>
      <w:bookmarkEnd w:id="0"/>
      <w:r>
        <w:rPr>
          <w:rFonts w:hint="default"/>
          <w:lang w:val="ru-RU"/>
        </w:rPr>
        <w:t>ица «Цвет»</w:t>
      </w:r>
    </w:p>
    <w:tbl>
      <w:tblPr>
        <w:tblStyle w:val="3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7"/>
        <w:gridCol w:w="2851"/>
      </w:tblGrid>
      <w:tr w14:paraId="7B173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7" w:type="dxa"/>
          </w:tcPr>
          <w:p w14:paraId="7FC9ABE9">
            <w:pPr>
              <w:pStyle w:val="22"/>
              <w:numPr>
                <w:ilvl w:val="0"/>
                <w:numId w:val="0"/>
              </w:num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красный</w:t>
            </w:r>
          </w:p>
        </w:tc>
        <w:tc>
          <w:tcPr>
            <w:tcW w:w="2851" w:type="dxa"/>
          </w:tcPr>
          <w:p w14:paraId="76D5153C">
            <w:pPr>
              <w:pStyle w:val="22"/>
              <w:numPr>
                <w:ilvl w:val="0"/>
                <w:numId w:val="0"/>
              </w:num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255.0.0</w:t>
            </w:r>
          </w:p>
        </w:tc>
      </w:tr>
      <w:tr w14:paraId="28445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7" w:type="dxa"/>
          </w:tcPr>
          <w:p w14:paraId="457BDD6C">
            <w:pPr>
              <w:pStyle w:val="22"/>
              <w:numPr>
                <w:ilvl w:val="0"/>
                <w:numId w:val="0"/>
              </w:num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зеленый</w:t>
            </w:r>
          </w:p>
        </w:tc>
        <w:tc>
          <w:tcPr>
            <w:tcW w:w="2851" w:type="dxa"/>
          </w:tcPr>
          <w:p w14:paraId="3BEA4230">
            <w:pPr>
              <w:pStyle w:val="22"/>
              <w:numPr>
                <w:ilvl w:val="0"/>
                <w:numId w:val="0"/>
              </w:num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0.255.0</w:t>
            </w:r>
          </w:p>
        </w:tc>
      </w:tr>
      <w:tr w14:paraId="43145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7" w:type="dxa"/>
          </w:tcPr>
          <w:p w14:paraId="605642FC">
            <w:pPr>
              <w:pStyle w:val="22"/>
              <w:numPr>
                <w:ilvl w:val="0"/>
                <w:numId w:val="0"/>
              </w:num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синий</w:t>
            </w:r>
          </w:p>
        </w:tc>
        <w:tc>
          <w:tcPr>
            <w:tcW w:w="2851" w:type="dxa"/>
          </w:tcPr>
          <w:p w14:paraId="68549AFB">
            <w:pPr>
              <w:pStyle w:val="22"/>
              <w:numPr>
                <w:ilvl w:val="0"/>
                <w:numId w:val="0"/>
              </w:num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0.0.255</w:t>
            </w:r>
          </w:p>
        </w:tc>
      </w:tr>
      <w:tr w14:paraId="356C2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7" w:type="dxa"/>
          </w:tcPr>
          <w:p w14:paraId="7F019243">
            <w:pPr>
              <w:pStyle w:val="22"/>
              <w:numPr>
                <w:ilvl w:val="0"/>
                <w:numId w:val="0"/>
              </w:num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желтый</w:t>
            </w:r>
          </w:p>
        </w:tc>
        <w:tc>
          <w:tcPr>
            <w:tcW w:w="2851" w:type="dxa"/>
          </w:tcPr>
          <w:p w14:paraId="7A551D3B">
            <w:pPr>
              <w:pStyle w:val="22"/>
              <w:numPr>
                <w:ilvl w:val="0"/>
                <w:numId w:val="0"/>
              </w:numPr>
              <w:spacing w:after="0" w:line="240" w:lineRule="auto"/>
              <w:rPr>
                <w:lang w:val="ru-RU"/>
              </w:rPr>
            </w:pPr>
            <w:r>
              <w:rPr>
                <w:rFonts w:hint="default"/>
                <w:lang w:val="ru-RU"/>
              </w:rPr>
              <w:t>255.255.0</w:t>
            </w:r>
          </w:p>
        </w:tc>
      </w:tr>
    </w:tbl>
    <w:p w14:paraId="15FBB890">
      <w:pPr>
        <w:pStyle w:val="22"/>
        <w:numPr>
          <w:ilvl w:val="0"/>
          <w:numId w:val="0"/>
        </w:numPr>
        <w:tabs>
          <w:tab w:val="clear" w:pos="360"/>
        </w:tabs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Таблица из четырех строк и трех столбцов</w:t>
      </w:r>
    </w:p>
    <w:tbl>
      <w:tblPr>
        <w:tblStyle w:val="3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22357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CF463AE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11</w:t>
            </w:r>
          </w:p>
        </w:tc>
        <w:tc>
          <w:tcPr>
            <w:tcW w:w="2880" w:type="dxa"/>
          </w:tcPr>
          <w:p w14:paraId="16A0D511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12</w:t>
            </w:r>
          </w:p>
        </w:tc>
        <w:tc>
          <w:tcPr>
            <w:tcW w:w="2880" w:type="dxa"/>
          </w:tcPr>
          <w:p w14:paraId="331AB243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13</w:t>
            </w:r>
          </w:p>
        </w:tc>
      </w:tr>
      <w:tr w14:paraId="49619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8942F4C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21</w:t>
            </w:r>
          </w:p>
        </w:tc>
        <w:tc>
          <w:tcPr>
            <w:tcW w:w="2880" w:type="dxa"/>
          </w:tcPr>
          <w:p w14:paraId="67E77683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22</w:t>
            </w:r>
          </w:p>
        </w:tc>
        <w:tc>
          <w:tcPr>
            <w:tcW w:w="2880" w:type="dxa"/>
          </w:tcPr>
          <w:p w14:paraId="35BA5BD4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23</w:t>
            </w:r>
          </w:p>
        </w:tc>
      </w:tr>
      <w:tr w14:paraId="3819E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10A36BE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31</w:t>
            </w:r>
          </w:p>
        </w:tc>
        <w:tc>
          <w:tcPr>
            <w:tcW w:w="2880" w:type="dxa"/>
          </w:tcPr>
          <w:p w14:paraId="3FE2F13D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32</w:t>
            </w:r>
          </w:p>
        </w:tc>
        <w:tc>
          <w:tcPr>
            <w:tcW w:w="2880" w:type="dxa"/>
          </w:tcPr>
          <w:p w14:paraId="004D7F51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33</w:t>
            </w:r>
          </w:p>
        </w:tc>
      </w:tr>
      <w:tr w14:paraId="6615C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127A5B2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41</w:t>
            </w:r>
          </w:p>
        </w:tc>
        <w:tc>
          <w:tcPr>
            <w:tcW w:w="2880" w:type="dxa"/>
          </w:tcPr>
          <w:p w14:paraId="5B7FFB04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42</w:t>
            </w:r>
          </w:p>
        </w:tc>
        <w:tc>
          <w:tcPr>
            <w:tcW w:w="2880" w:type="dxa"/>
          </w:tcPr>
          <w:p w14:paraId="1C23C5FB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43</w:t>
            </w:r>
          </w:p>
        </w:tc>
      </w:tr>
    </w:tbl>
    <w:p w14:paraId="2CD089A6">
      <w:pPr>
        <w:rPr>
          <w:rFonts w:hint="default"/>
          <w:lang w:val="en-US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">
    <w:altName w:val="Courier New"/>
    <w:panose1 w:val="02070309020205020404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18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28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24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2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D1DCB"/>
    <w:rsid w:val="0015074B"/>
    <w:rsid w:val="0029639D"/>
    <w:rsid w:val="00326F90"/>
    <w:rsid w:val="003F70C9"/>
    <w:rsid w:val="007C3347"/>
    <w:rsid w:val="008254D5"/>
    <w:rsid w:val="00AA1D8D"/>
    <w:rsid w:val="00AE2777"/>
    <w:rsid w:val="00B47730"/>
    <w:rsid w:val="00CB0664"/>
    <w:rsid w:val="00F23EA2"/>
    <w:rsid w:val="00FC693F"/>
    <w:rsid w:val="0B7E2F67"/>
    <w:rsid w:val="0D5F188D"/>
    <w:rsid w:val="106F4084"/>
    <w:rsid w:val="1A6A7858"/>
    <w:rsid w:val="1ED20022"/>
    <w:rsid w:val="20EF3D62"/>
    <w:rsid w:val="2C8974D5"/>
    <w:rsid w:val="2D516DC8"/>
    <w:rsid w:val="4B560527"/>
    <w:rsid w:val="4E0A0EF3"/>
    <w:rsid w:val="4F6A7B17"/>
    <w:rsid w:val="713B43D1"/>
    <w:rsid w:val="7E62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qFormat="1"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qFormat="1" w:unhideWhenUsed="0" w:uiPriority="71" w:semiHidden="0" w:name="Colorful Shading Accent 2"/>
    <w:lsdException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qFormat="1"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qFormat="1" w:unhideWhenUsed="0" w:uiPriority="71" w:semiHidden="0" w:name="Colorful Shading Accent 5"/>
    <w:lsdException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qFormat="1"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4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4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4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52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5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54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5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56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5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Strong"/>
    <w:basedOn w:val="11"/>
    <w:qFormat/>
    <w:uiPriority w:val="22"/>
    <w:rPr>
      <w:b/>
      <w:bCs/>
    </w:rPr>
  </w:style>
  <w:style w:type="paragraph" w:styleId="15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16">
    <w:name w:val="Body Text 2"/>
    <w:basedOn w:val="1"/>
    <w:link w:val="47"/>
    <w:unhideWhenUsed/>
    <w:qFormat/>
    <w:uiPriority w:val="99"/>
    <w:pPr>
      <w:spacing w:after="120" w:line="480" w:lineRule="auto"/>
    </w:pPr>
  </w:style>
  <w:style w:type="paragraph" w:styleId="1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8">
    <w:name w:val="List Number 3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9">
    <w:name w:val="header"/>
    <w:basedOn w:val="1"/>
    <w:link w:val="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0">
    <w:name w:val="Body Text"/>
    <w:basedOn w:val="1"/>
    <w:link w:val="46"/>
    <w:unhideWhenUsed/>
    <w:qFormat/>
    <w:uiPriority w:val="99"/>
    <w:pPr>
      <w:spacing w:after="120"/>
    </w:pPr>
  </w:style>
  <w:style w:type="paragraph" w:styleId="21">
    <w:name w:val="macro"/>
    <w:link w:val="49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22">
    <w:name w:val="List Bullet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24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25">
    <w:name w:val="Title"/>
    <w:basedOn w:val="1"/>
    <w:next w:val="1"/>
    <w:link w:val="43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26">
    <w:name w:val="footer"/>
    <w:basedOn w:val="1"/>
    <w:link w:val="3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7">
    <w:name w:val="List Number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8">
    <w:name w:val="List Number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9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30">
    <w:name w:val="Body Text 3"/>
    <w:basedOn w:val="1"/>
    <w:link w:val="48"/>
    <w:unhideWhenUsed/>
    <w:qFormat/>
    <w:uiPriority w:val="99"/>
    <w:pPr>
      <w:spacing w:after="120"/>
    </w:pPr>
    <w:rPr>
      <w:sz w:val="16"/>
      <w:szCs w:val="16"/>
    </w:rPr>
  </w:style>
  <w:style w:type="paragraph" w:styleId="31">
    <w:name w:val="Subtitle"/>
    <w:basedOn w:val="1"/>
    <w:next w:val="1"/>
    <w:link w:val="4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2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3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4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35">
    <w:name w:val="List 3"/>
    <w:basedOn w:val="1"/>
    <w:unhideWhenUsed/>
    <w:qFormat/>
    <w:uiPriority w:val="99"/>
    <w:pPr>
      <w:ind w:left="1080" w:hanging="360"/>
      <w:contextualSpacing/>
    </w:pPr>
  </w:style>
  <w:style w:type="table" w:styleId="36">
    <w:name w:val="Table Grid"/>
    <w:basedOn w:val="1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">
    <w:name w:val="Верхний колонтитул Знак"/>
    <w:basedOn w:val="11"/>
    <w:link w:val="19"/>
    <w:qFormat/>
    <w:uiPriority w:val="99"/>
  </w:style>
  <w:style w:type="character" w:customStyle="1" w:styleId="38">
    <w:name w:val="Нижний колонтитул Знак"/>
    <w:basedOn w:val="11"/>
    <w:link w:val="26"/>
    <w:qFormat/>
    <w:uiPriority w:val="99"/>
  </w:style>
  <w:style w:type="paragraph" w:styleId="3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40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41">
    <w:name w:val="Заголовок 2 Знак"/>
    <w:basedOn w:val="11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42">
    <w:name w:val="Заголовок 3 Знак"/>
    <w:basedOn w:val="11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3">
    <w:name w:val="Заголовок Знак"/>
    <w:basedOn w:val="11"/>
    <w:link w:val="25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44">
    <w:name w:val="Подзаголовок Знак"/>
    <w:basedOn w:val="11"/>
    <w:link w:val="31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45">
    <w:name w:val="List Paragraph"/>
    <w:basedOn w:val="1"/>
    <w:qFormat/>
    <w:uiPriority w:val="34"/>
    <w:pPr>
      <w:ind w:left="720"/>
      <w:contextualSpacing/>
    </w:pPr>
  </w:style>
  <w:style w:type="character" w:customStyle="1" w:styleId="46">
    <w:name w:val="Основной текст Знак"/>
    <w:basedOn w:val="11"/>
    <w:link w:val="20"/>
    <w:qFormat/>
    <w:uiPriority w:val="99"/>
  </w:style>
  <w:style w:type="character" w:customStyle="1" w:styleId="47">
    <w:name w:val="Основной текст 2 Знак"/>
    <w:basedOn w:val="11"/>
    <w:link w:val="16"/>
    <w:qFormat/>
    <w:uiPriority w:val="99"/>
  </w:style>
  <w:style w:type="character" w:customStyle="1" w:styleId="48">
    <w:name w:val="Основной текст 3 Знак"/>
    <w:basedOn w:val="11"/>
    <w:link w:val="30"/>
    <w:qFormat/>
    <w:uiPriority w:val="99"/>
    <w:rPr>
      <w:sz w:val="16"/>
      <w:szCs w:val="16"/>
    </w:rPr>
  </w:style>
  <w:style w:type="character" w:customStyle="1" w:styleId="49">
    <w:name w:val="Текст макроса Знак"/>
    <w:basedOn w:val="11"/>
    <w:link w:val="21"/>
    <w:qFormat/>
    <w:uiPriority w:val="99"/>
    <w:rPr>
      <w:rFonts w:ascii="Courier" w:hAnsi="Courier"/>
      <w:sz w:val="20"/>
      <w:szCs w:val="20"/>
    </w:rPr>
  </w:style>
  <w:style w:type="paragraph" w:styleId="50">
    <w:name w:val="Quote"/>
    <w:basedOn w:val="1"/>
    <w:next w:val="1"/>
    <w:link w:val="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1">
    <w:name w:val="Цитата 2 Знак"/>
    <w:basedOn w:val="11"/>
    <w:link w:val="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2">
    <w:name w:val="Заголовок 4 Знак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53">
    <w:name w:val="Заголовок 5 Знак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54">
    <w:name w:val="Заголовок 6 Знак"/>
    <w:basedOn w:val="11"/>
    <w:link w:val="7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55">
    <w:name w:val="Заголовок 7 Знак"/>
    <w:basedOn w:val="11"/>
    <w:link w:val="8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6">
    <w:name w:val="Заголовок 8 Знак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57">
    <w:name w:val="Заголовок 9 Знак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58">
    <w:name w:val="Intense Quote"/>
    <w:basedOn w:val="1"/>
    <w:next w:val="1"/>
    <w:link w:val="5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59">
    <w:name w:val="Выделенная цитата Знак"/>
    <w:basedOn w:val="11"/>
    <w:link w:val="58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0">
    <w:name w:val="Subtle Emphasis"/>
    <w:basedOn w:val="1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61">
    <w:name w:val="Intense Emphasis"/>
    <w:basedOn w:val="11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2">
    <w:name w:val="Subtle Reference"/>
    <w:basedOn w:val="1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63">
    <w:name w:val="Intense Reference"/>
    <w:basedOn w:val="11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64">
    <w:name w:val="Book Title"/>
    <w:basedOn w:val="11"/>
    <w:qFormat/>
    <w:uiPriority w:val="33"/>
    <w:rPr>
      <w:b/>
      <w:bCs/>
      <w:smallCaps/>
      <w:spacing w:val="5"/>
    </w:rPr>
  </w:style>
  <w:style w:type="paragraph" w:customStyle="1" w:styleId="65">
    <w:name w:val="TOC Heading"/>
    <w:basedOn w:val="2"/>
    <w:next w:val="1"/>
    <w:semiHidden/>
    <w:unhideWhenUsed/>
    <w:qFormat/>
    <w:uiPriority w:val="39"/>
    <w:pPr>
      <w:outlineLvl w:val="9"/>
    </w:pPr>
  </w:style>
  <w:style w:type="table" w:styleId="66">
    <w:name w:val="Light Shading"/>
    <w:basedOn w:val="1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67">
    <w:name w:val="Light Shading Accent 1"/>
    <w:basedOn w:val="1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68">
    <w:name w:val="Light Shading Accent 2"/>
    <w:basedOn w:val="1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69">
    <w:name w:val="Light Shading Accent 3"/>
    <w:basedOn w:val="1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70">
    <w:name w:val="Light Shading Accent 4"/>
    <w:basedOn w:val="1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71">
    <w:name w:val="Light Shading Accent 5"/>
    <w:basedOn w:val="1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72">
    <w:name w:val="Light Shading Accent 6"/>
    <w:basedOn w:val="1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73">
    <w:name w:val="Light List"/>
    <w:basedOn w:val="1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4">
    <w:name w:val="Light List Accent 1"/>
    <w:basedOn w:val="1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5">
    <w:name w:val="Light List Accent 2"/>
    <w:basedOn w:val="1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6">
    <w:name w:val="Light List Accent 3"/>
    <w:basedOn w:val="1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7">
    <w:name w:val="Light List Accent 4"/>
    <w:basedOn w:val="1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8">
    <w:name w:val="Light List Accent 5"/>
    <w:basedOn w:val="1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9">
    <w:name w:val="Light List Accent 6"/>
    <w:basedOn w:val="1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80">
    <w:name w:val="Light Grid"/>
    <w:basedOn w:val="1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81">
    <w:name w:val="Light Grid Accent 1"/>
    <w:basedOn w:val="1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82">
    <w:name w:val="Light Grid Accent 2"/>
    <w:basedOn w:val="1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83">
    <w:name w:val="Light Grid Accent 3"/>
    <w:basedOn w:val="1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84">
    <w:name w:val="Light Grid Accent 4"/>
    <w:basedOn w:val="1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85">
    <w:name w:val="Light Grid Accent 5"/>
    <w:basedOn w:val="1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86">
    <w:name w:val="Light Grid Accent 6"/>
    <w:basedOn w:val="1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87">
    <w:name w:val="Medium Shading 1"/>
    <w:basedOn w:val="1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88">
    <w:name w:val="Medium Shading 1 Accent 1"/>
    <w:basedOn w:val="1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89">
    <w:name w:val="Medium Shading 1 Accent 2"/>
    <w:basedOn w:val="1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0">
    <w:name w:val="Medium Shading 1 Accent 3"/>
    <w:basedOn w:val="1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1">
    <w:name w:val="Medium Shading 1 Accent 4"/>
    <w:basedOn w:val="1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2">
    <w:name w:val="Medium Shading 1 Accent 5"/>
    <w:basedOn w:val="1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3">
    <w:name w:val="Medium Shading 1 Accent 6"/>
    <w:basedOn w:val="1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4">
    <w:name w:val="Medium Shading 2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5">
    <w:name w:val="Medium Shading 2 Accent 1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6">
    <w:name w:val="Medium Shading 2 Accent 2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7">
    <w:name w:val="Medium Shading 2 Accent 3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8">
    <w:name w:val="Medium Shading 2 Accent 4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9">
    <w:name w:val="Medium Shading 2 Accent 5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0">
    <w:name w:val="Medium Shading 2 Accent 6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1">
    <w:name w:val="Medium Lis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shd w:val="clear" w:color="auto" w:fill="BFBFBF" w:themeFill="text1" w:themeFillTint="3F"/>
      </w:tcPr>
    </w:tblStylePr>
  </w:style>
  <w:style w:type="table" w:styleId="102">
    <w:name w:val="Medium List 1 Accen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shd w:val="clear" w:color="auto" w:fill="D3DFEE" w:themeFill="accent1" w:themeFillTint="3F"/>
      </w:tcPr>
    </w:tblStylePr>
  </w:style>
  <w:style w:type="table" w:styleId="103">
    <w:name w:val="Medium List 1 Accent 2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shd w:val="clear" w:color="auto" w:fill="EFD3D3" w:themeFill="accent2" w:themeFillTint="3F"/>
      </w:tcPr>
    </w:tblStylePr>
  </w:style>
  <w:style w:type="table" w:styleId="104">
    <w:name w:val="Medium List 1 Accent 3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shd w:val="clear" w:color="auto" w:fill="E6EED5" w:themeFill="accent3" w:themeFillTint="3F"/>
      </w:tcPr>
    </w:tblStylePr>
  </w:style>
  <w:style w:type="table" w:styleId="105">
    <w:name w:val="Medium List 1 Accent 4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shd w:val="clear" w:color="auto" w:fill="DFD8E8" w:themeFill="accent4" w:themeFillTint="3F"/>
      </w:tcPr>
    </w:tblStylePr>
  </w:style>
  <w:style w:type="table" w:styleId="106">
    <w:name w:val="Medium List 1 Accent 5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shd w:val="clear" w:color="auto" w:fill="D2EAF0" w:themeFill="accent5" w:themeFillTint="3F"/>
      </w:tcPr>
    </w:tblStylePr>
  </w:style>
  <w:style w:type="table" w:styleId="107">
    <w:name w:val="Medium List 1 Accent 6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shd w:val="clear" w:color="auto" w:fill="FDE5D1" w:themeFill="accent6" w:themeFillTint="3F"/>
      </w:tcPr>
    </w:tblStylePr>
  </w:style>
  <w:style w:type="table" w:styleId="108">
    <w:name w:val="Medium List 2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09">
    <w:name w:val="Medium List 2 Accent 1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0">
    <w:name w:val="Medium List 2 Accent 2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1">
    <w:name w:val="Medium List 2 Accent 3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2">
    <w:name w:val="Medium List 2 Accent 4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3">
    <w:name w:val="Medium List 2 Accent 5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4">
    <w:name w:val="Medium List 2 Accent 6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5">
    <w:name w:val="Medium Grid 1"/>
    <w:basedOn w:val="1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16">
    <w:name w:val="Medium Grid 1 Accent 1"/>
    <w:basedOn w:val="1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17">
    <w:name w:val="Medium Grid 1 Accent 2"/>
    <w:basedOn w:val="1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18">
    <w:name w:val="Medium Grid 1 Accent 3"/>
    <w:basedOn w:val="1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19">
    <w:name w:val="Medium Grid 1 Accent 4"/>
    <w:basedOn w:val="1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20">
    <w:name w:val="Medium Grid 1 Accent 5"/>
    <w:basedOn w:val="1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21">
    <w:name w:val="Medium Grid 1 Accent 6"/>
    <w:basedOn w:val="1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  <w:style w:type="table" w:styleId="122">
    <w:name w:val="Medium Grid 2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3">
    <w:name w:val="Medium Grid 2 Accent 1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4">
    <w:name w:val="Medium Grid 2 Accent 2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5">
    <w:name w:val="Medium Grid 2 Accent 3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6">
    <w:name w:val="Medium Grid 2 Accent 4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7">
    <w:name w:val="Medium Grid 2 Accent 5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8">
    <w:name w:val="Medium Grid 2 Accent 6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9">
    <w:name w:val="Medium Grid 3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30">
    <w:name w:val="Medium Grid 3 Accent 1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31">
    <w:name w:val="Medium Grid 3 Accent 2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32">
    <w:name w:val="Medium Grid 3 Accent 3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33">
    <w:name w:val="Medium Grid 3 Accent 4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34">
    <w:name w:val="Medium Grid 3 Accent 5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35">
    <w:name w:val="Medium Grid 3 Accent 6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36">
    <w:name w:val="Dark List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000000" w:themeFill="tex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37">
    <w:name w:val="Dark List Accent 1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4F81BD" w:themeFill="accen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38">
    <w:name w:val="Dark List Accent 2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C0504D" w:themeFill="accent2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39">
    <w:name w:val="Dark List Accent 3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9BBB59" w:themeFill="accent3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40">
    <w:name w:val="Dark List Accent 4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8064A2" w:themeFill="accent4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41">
    <w:name w:val="Dark List Accent 5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4BACC6" w:themeFill="accent5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42">
    <w:name w:val="Dark List Accent 6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F79646" w:themeFill="accent6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43">
    <w:name w:val="Colorful Shading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4">
    <w:name w:val="Colorful Shading Accent 1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5">
    <w:name w:val="Colorful Shading Accent 2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6">
    <w:name w:val="Colorful Shading Accent 3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47">
    <w:name w:val="Colorful Shading Accent 4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8">
    <w:name w:val="Colorful Shading Accent 5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9">
    <w:name w:val="Colorful Shading Accent 6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50">
    <w:name w:val="Colorful List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shd w:val="clear" w:color="auto" w:fill="CCCCCC" w:themeFill="text1" w:themeFillTint="33"/>
      </w:tcPr>
    </w:tblStylePr>
  </w:style>
  <w:style w:type="table" w:styleId="151">
    <w:name w:val="Colorful List Accent 1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shd w:val="clear" w:color="auto" w:fill="DBE5F1" w:themeFill="accent1" w:themeFillTint="33"/>
      </w:tcPr>
    </w:tblStylePr>
  </w:style>
  <w:style w:type="table" w:styleId="152">
    <w:name w:val="Colorful List Accent 2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shd w:val="clear" w:color="auto" w:fill="F2DBDB" w:themeFill="accent2" w:themeFillTint="33"/>
      </w:tcPr>
    </w:tblStylePr>
  </w:style>
  <w:style w:type="table" w:styleId="153">
    <w:name w:val="Colorful List Accent 3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shd w:val="clear" w:color="auto" w:fill="EAF1DD" w:themeFill="accent3" w:themeFillTint="33"/>
      </w:tcPr>
    </w:tblStylePr>
  </w:style>
  <w:style w:type="table" w:styleId="154">
    <w:name w:val="Colorful List Accent 4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shd w:val="clear" w:color="auto" w:fill="E5DFEC" w:themeFill="accent4" w:themeFillTint="33"/>
      </w:tcPr>
    </w:tblStylePr>
  </w:style>
  <w:style w:type="table" w:styleId="155">
    <w:name w:val="Colorful List Accent 5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shd w:val="clear" w:color="auto" w:fill="DAEEF3" w:themeFill="accent5" w:themeFillTint="33"/>
      </w:tcPr>
    </w:tblStylePr>
  </w:style>
  <w:style w:type="table" w:styleId="156">
    <w:name w:val="Colorful List Accent 6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shd w:val="clear" w:color="auto" w:fill="FDE9D9" w:themeFill="accent6" w:themeFillTint="33"/>
      </w:tcPr>
    </w:tblStylePr>
  </w:style>
  <w:style w:type="table" w:styleId="157">
    <w:name w:val="Colorful Grid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58">
    <w:name w:val="Colorful Grid Accent 1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59">
    <w:name w:val="Colorful Grid Accent 2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60">
    <w:name w:val="Colorful Grid Accent 3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61">
    <w:name w:val="Colorful Grid Accent 4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62">
    <w:name w:val="Colorful Grid Accent 5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63">
    <w:name w:val="Colorful Grid Accent 6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302</Characters>
  <Lines>2</Lines>
  <Paragraphs>1</Paragraphs>
  <TotalTime>14</TotalTime>
  <ScaleCrop>false</ScaleCrop>
  <LinksUpToDate>false</LinksUpToDate>
  <CharactersWithSpaces>353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2024-06-12T06:51:00Z</dcterms:created>
  <dc:creator>python-docx</dc:creator>
  <dc:description>generated by python-docx</dc:description>
  <cp:lastModifiedBy>Надежда Заводчи�</cp:lastModifiedBy>
  <dcterms:modified xsi:type="dcterms:W3CDTF">2024-06-12T12:11:58Z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6F2840B934B5430E82376CD3FFC7E9F6_12</vt:lpwstr>
  </property>
</Properties>
</file>